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EA55A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третья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вне</w:t>
      </w:r>
      <w:r w:rsidR="007A6C75" w:rsidRPr="007D615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A61132" w:rsidRPr="007D615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7D615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EA55A8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2</w:t>
      </w:r>
      <w:r w:rsidR="009E2619" w:rsidRPr="007D6158">
        <w:rPr>
          <w:rFonts w:ascii="Times New Roman" w:hAnsi="Times New Roman" w:cs="Times New Roman"/>
          <w:sz w:val="28"/>
          <w:szCs w:val="28"/>
        </w:rPr>
        <w:t>4  июня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>201</w:t>
      </w:r>
      <w:r w:rsidRPr="007D6158">
        <w:rPr>
          <w:rFonts w:ascii="Times New Roman" w:hAnsi="Times New Roman" w:cs="Times New Roman"/>
          <w:sz w:val="28"/>
          <w:szCs w:val="28"/>
        </w:rPr>
        <w:t>6</w:t>
      </w:r>
      <w:r w:rsidR="001F4DD7" w:rsidRPr="007D61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1132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D6158" w:rsidRP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9F6708" w:rsidRP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№ </w:t>
      </w:r>
      <w:r w:rsidR="009E2619" w:rsidRPr="007D6158">
        <w:rPr>
          <w:rFonts w:ascii="Times New Roman" w:hAnsi="Times New Roman" w:cs="Times New Roman"/>
          <w:sz w:val="28"/>
          <w:szCs w:val="28"/>
        </w:rPr>
        <w:t>16</w:t>
      </w:r>
      <w:r w:rsidR="009D4F19">
        <w:rPr>
          <w:rFonts w:ascii="Times New Roman" w:hAnsi="Times New Roman" w:cs="Times New Roman"/>
          <w:sz w:val="28"/>
          <w:szCs w:val="28"/>
        </w:rPr>
        <w:t>6</w:t>
      </w:r>
    </w:p>
    <w:p w:rsidR="009D4F19" w:rsidRPr="007D6158" w:rsidRDefault="009D4F19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4F19" w:rsidRDefault="009D4F19" w:rsidP="009D4F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F1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 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депутатов </w:t>
      </w:r>
      <w:r w:rsidRPr="009D4F19">
        <w:rPr>
          <w:rFonts w:ascii="Times New Roman" w:hAnsi="Times New Roman" w:cs="Times New Roman"/>
          <w:b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9D4F19">
        <w:rPr>
          <w:rFonts w:ascii="Times New Roman" w:hAnsi="Times New Roman" w:cs="Times New Roman"/>
          <w:b/>
          <w:sz w:val="28"/>
          <w:szCs w:val="28"/>
        </w:rPr>
        <w:t>»</w:t>
      </w:r>
    </w:p>
    <w:p w:rsidR="009D4F19" w:rsidRPr="009D4F19" w:rsidRDefault="009D4F19" w:rsidP="009D4F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F19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 xml:space="preserve">17 ноября </w:t>
      </w:r>
      <w:r w:rsidRPr="009D4F19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D4F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557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Pr="009D4F19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9D4F19">
        <w:rPr>
          <w:rFonts w:ascii="Times New Roman" w:hAnsi="Times New Roman" w:cs="Times New Roman"/>
          <w:b/>
          <w:sz w:val="28"/>
          <w:szCs w:val="28"/>
        </w:rPr>
        <w:t>5 «О налоге на имущество физических лиц»</w:t>
      </w:r>
    </w:p>
    <w:p w:rsidR="009D4F19" w:rsidRPr="009D4F19" w:rsidRDefault="009D4F19" w:rsidP="009D4F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4F19">
        <w:rPr>
          <w:rFonts w:ascii="Times New Roman" w:hAnsi="Times New Roman" w:cs="Times New Roman"/>
          <w:sz w:val="28"/>
          <w:szCs w:val="28"/>
        </w:rPr>
        <w:t xml:space="preserve">Руководствуясь Налоговым кодексом Российской </w:t>
      </w:r>
      <w:r w:rsidR="00075557">
        <w:rPr>
          <w:rFonts w:ascii="Times New Roman" w:hAnsi="Times New Roman" w:cs="Times New Roman"/>
          <w:sz w:val="28"/>
          <w:szCs w:val="28"/>
        </w:rPr>
        <w:t>Ф</w:t>
      </w:r>
      <w:r w:rsidRPr="009D4F19">
        <w:rPr>
          <w:rFonts w:ascii="Times New Roman" w:hAnsi="Times New Roman" w:cs="Times New Roman"/>
          <w:sz w:val="28"/>
          <w:szCs w:val="28"/>
        </w:rPr>
        <w:t>едерации, на основании протеста прокурора Шенкурского района от 10.05.2016 № 7-04-2016 на решение  Совета депутатов МО «</w:t>
      </w:r>
      <w:proofErr w:type="spellStart"/>
      <w:r w:rsidRPr="009D4F19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F19">
        <w:rPr>
          <w:rFonts w:ascii="Times New Roman" w:hAnsi="Times New Roman" w:cs="Times New Roman"/>
          <w:sz w:val="28"/>
          <w:szCs w:val="28"/>
        </w:rPr>
        <w:t xml:space="preserve">» </w:t>
      </w:r>
      <w:r w:rsidRPr="009D4F19">
        <w:rPr>
          <w:rFonts w:ascii="Times New Roman" w:hAnsi="Times New Roman" w:cs="Times New Roman"/>
          <w:sz w:val="28"/>
          <w:szCs w:val="28"/>
        </w:rPr>
        <w:t xml:space="preserve">от 17 ноября 2014 </w:t>
      </w:r>
      <w:r w:rsidR="000755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E60286">
        <w:rPr>
          <w:rFonts w:ascii="Times New Roman" w:hAnsi="Times New Roman" w:cs="Times New Roman"/>
          <w:sz w:val="28"/>
          <w:szCs w:val="28"/>
        </w:rPr>
        <w:t xml:space="preserve"> </w:t>
      </w:r>
      <w:r w:rsidRPr="009D4F19">
        <w:rPr>
          <w:rFonts w:ascii="Times New Roman" w:hAnsi="Times New Roman" w:cs="Times New Roman"/>
          <w:sz w:val="28"/>
          <w:szCs w:val="28"/>
        </w:rPr>
        <w:t>№ 105 «О налоге на имущество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9D4F19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E60286" w:rsidRDefault="00E60286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F19" w:rsidRPr="009D4F19" w:rsidRDefault="00E60286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D4F19">
        <w:rPr>
          <w:rFonts w:ascii="Times New Roman" w:hAnsi="Times New Roman" w:cs="Times New Roman"/>
          <w:sz w:val="28"/>
          <w:szCs w:val="28"/>
        </w:rPr>
        <w:t xml:space="preserve"> </w:t>
      </w:r>
      <w:r w:rsidR="009D4F19" w:rsidRPr="009D4F19">
        <w:rPr>
          <w:rFonts w:ascii="Times New Roman" w:hAnsi="Times New Roman" w:cs="Times New Roman"/>
          <w:sz w:val="28"/>
          <w:szCs w:val="28"/>
        </w:rPr>
        <w:t xml:space="preserve">1.  Протест прокурора Шенкурского района от 10.05.2016 № 7-04-2016 </w:t>
      </w:r>
      <w:r w:rsidR="00075557" w:rsidRPr="009D4F19">
        <w:rPr>
          <w:rFonts w:ascii="Times New Roman" w:hAnsi="Times New Roman" w:cs="Times New Roman"/>
          <w:sz w:val="28"/>
          <w:szCs w:val="28"/>
        </w:rPr>
        <w:t>на решение  Совета депутатов МО «</w:t>
      </w:r>
      <w:proofErr w:type="spellStart"/>
      <w:r w:rsidR="00075557" w:rsidRPr="009D4F19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075557" w:rsidRPr="009D4F19">
        <w:rPr>
          <w:rFonts w:ascii="Times New Roman" w:hAnsi="Times New Roman" w:cs="Times New Roman"/>
          <w:sz w:val="28"/>
          <w:szCs w:val="28"/>
        </w:rPr>
        <w:t xml:space="preserve">» от 17 ноября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557" w:rsidRPr="009D4F19">
        <w:rPr>
          <w:rFonts w:ascii="Times New Roman" w:hAnsi="Times New Roman" w:cs="Times New Roman"/>
          <w:sz w:val="28"/>
          <w:szCs w:val="28"/>
        </w:rPr>
        <w:t xml:space="preserve">2014 </w:t>
      </w:r>
      <w:r w:rsidR="000755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075557" w:rsidRPr="009D4F19">
        <w:rPr>
          <w:rFonts w:ascii="Times New Roman" w:hAnsi="Times New Roman" w:cs="Times New Roman"/>
          <w:sz w:val="28"/>
          <w:szCs w:val="28"/>
        </w:rPr>
        <w:t>№ 105 «О налоге на имущество физических лиц»</w:t>
      </w:r>
      <w:r w:rsidR="00075557">
        <w:rPr>
          <w:rFonts w:ascii="Times New Roman" w:hAnsi="Times New Roman" w:cs="Times New Roman"/>
          <w:sz w:val="28"/>
          <w:szCs w:val="28"/>
        </w:rPr>
        <w:t xml:space="preserve"> </w:t>
      </w:r>
      <w:r w:rsidR="009D4F19" w:rsidRPr="009D4F19">
        <w:rPr>
          <w:rFonts w:ascii="Times New Roman" w:hAnsi="Times New Roman" w:cs="Times New Roman"/>
          <w:sz w:val="28"/>
          <w:szCs w:val="28"/>
        </w:rPr>
        <w:t>удовлетворить.</w:t>
      </w: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D4F19">
        <w:rPr>
          <w:rFonts w:ascii="Times New Roman" w:hAnsi="Times New Roman" w:cs="Times New Roman"/>
          <w:sz w:val="28"/>
          <w:szCs w:val="28"/>
        </w:rPr>
        <w:t>2.  Внести изменения в решение  Совета депутатов муниципального образования «</w:t>
      </w:r>
      <w:proofErr w:type="spellStart"/>
      <w:r w:rsidR="00E6028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F19">
        <w:rPr>
          <w:rFonts w:ascii="Times New Roman" w:hAnsi="Times New Roman" w:cs="Times New Roman"/>
          <w:sz w:val="28"/>
          <w:szCs w:val="28"/>
        </w:rPr>
        <w:t xml:space="preserve">» от </w:t>
      </w:r>
      <w:r w:rsidR="00E60286">
        <w:rPr>
          <w:rFonts w:ascii="Times New Roman" w:hAnsi="Times New Roman" w:cs="Times New Roman"/>
          <w:sz w:val="28"/>
          <w:szCs w:val="28"/>
        </w:rPr>
        <w:t xml:space="preserve">17 ноября </w:t>
      </w:r>
      <w:r w:rsidRPr="009D4F19">
        <w:rPr>
          <w:rFonts w:ascii="Times New Roman" w:hAnsi="Times New Roman" w:cs="Times New Roman"/>
          <w:sz w:val="28"/>
          <w:szCs w:val="28"/>
        </w:rPr>
        <w:t xml:space="preserve">2014  </w:t>
      </w:r>
      <w:r w:rsidR="00E6028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9D4F19">
        <w:rPr>
          <w:rFonts w:ascii="Times New Roman" w:hAnsi="Times New Roman" w:cs="Times New Roman"/>
          <w:sz w:val="28"/>
          <w:szCs w:val="28"/>
        </w:rPr>
        <w:t xml:space="preserve">№ </w:t>
      </w:r>
      <w:r w:rsidR="00E60286">
        <w:rPr>
          <w:rFonts w:ascii="Times New Roman" w:hAnsi="Times New Roman" w:cs="Times New Roman"/>
          <w:sz w:val="28"/>
          <w:szCs w:val="28"/>
        </w:rPr>
        <w:t>10</w:t>
      </w:r>
      <w:r w:rsidRPr="009D4F19">
        <w:rPr>
          <w:rFonts w:ascii="Times New Roman" w:hAnsi="Times New Roman" w:cs="Times New Roman"/>
          <w:sz w:val="28"/>
          <w:szCs w:val="28"/>
        </w:rPr>
        <w:t>5 «О налоге на имущество физических лиц»:</w:t>
      </w: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 xml:space="preserve">     </w:t>
      </w:r>
      <w:r w:rsidR="00E60286">
        <w:rPr>
          <w:rFonts w:ascii="Times New Roman" w:hAnsi="Times New Roman" w:cs="Times New Roman"/>
          <w:sz w:val="28"/>
          <w:szCs w:val="28"/>
        </w:rPr>
        <w:t xml:space="preserve">   </w:t>
      </w:r>
      <w:r w:rsidRPr="009D4F19">
        <w:rPr>
          <w:rFonts w:ascii="Times New Roman" w:hAnsi="Times New Roman" w:cs="Times New Roman"/>
          <w:sz w:val="28"/>
          <w:szCs w:val="28"/>
        </w:rPr>
        <w:t>2.1.  Пункт 2  – исключить.</w:t>
      </w: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 xml:space="preserve">   </w:t>
      </w:r>
      <w:r w:rsidR="00E60286">
        <w:rPr>
          <w:rFonts w:ascii="Times New Roman" w:hAnsi="Times New Roman" w:cs="Times New Roman"/>
          <w:sz w:val="28"/>
          <w:szCs w:val="28"/>
        </w:rPr>
        <w:t xml:space="preserve">   </w:t>
      </w:r>
      <w:r w:rsidRPr="009D4F19">
        <w:rPr>
          <w:rFonts w:ascii="Times New Roman" w:hAnsi="Times New Roman" w:cs="Times New Roman"/>
          <w:sz w:val="28"/>
          <w:szCs w:val="28"/>
        </w:rPr>
        <w:t xml:space="preserve">  3.  Настоящее решение вступает в силу по истечении одного месяца со дня его официального опубликования и не ранее 01 января 2017 года.</w:t>
      </w: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F19" w:rsidRPr="009D4F19" w:rsidRDefault="009D4F19" w:rsidP="009D4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F19" w:rsidRPr="009D4F19" w:rsidRDefault="009D4F19" w:rsidP="009D4F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9D4F1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D4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F19" w:rsidRPr="009D4F19" w:rsidRDefault="009D4F19" w:rsidP="009D4F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D4F19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E60286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9D4F19">
        <w:rPr>
          <w:rFonts w:ascii="Times New Roman" w:hAnsi="Times New Roman" w:cs="Times New Roman"/>
          <w:sz w:val="28"/>
          <w:szCs w:val="28"/>
        </w:rPr>
        <w:t xml:space="preserve">»                                             </w:t>
      </w:r>
      <w:r w:rsidR="00E60286">
        <w:rPr>
          <w:rFonts w:ascii="Times New Roman" w:hAnsi="Times New Roman" w:cs="Times New Roman"/>
          <w:sz w:val="28"/>
          <w:szCs w:val="28"/>
        </w:rPr>
        <w:t xml:space="preserve">                О.А. </w:t>
      </w:r>
      <w:proofErr w:type="spellStart"/>
      <w:r w:rsidR="00E60286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9D4F19" w:rsidRDefault="009D4F19" w:rsidP="009D4F19">
      <w:pPr>
        <w:spacing w:after="0"/>
      </w:pPr>
    </w:p>
    <w:p w:rsidR="009D4F19" w:rsidRDefault="009D4F19" w:rsidP="009D4F19"/>
    <w:p w:rsidR="007D6158" w:rsidRDefault="007D6158" w:rsidP="00A61132">
      <w:pPr>
        <w:spacing w:after="0"/>
        <w:rPr>
          <w:sz w:val="28"/>
          <w:szCs w:val="28"/>
        </w:rPr>
      </w:pPr>
      <w:bookmarkStart w:id="0" w:name="_GoBack"/>
      <w:bookmarkEnd w:id="0"/>
    </w:p>
    <w:sectPr w:rsidR="007D6158" w:rsidSect="00A25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75557"/>
    <w:rsid w:val="0008765E"/>
    <w:rsid w:val="00090E66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51F7E"/>
    <w:rsid w:val="00266D69"/>
    <w:rsid w:val="002A659F"/>
    <w:rsid w:val="002D3125"/>
    <w:rsid w:val="00332AD8"/>
    <w:rsid w:val="00355920"/>
    <w:rsid w:val="00375FC7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5D675A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6158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D4F19"/>
    <w:rsid w:val="009E2619"/>
    <w:rsid w:val="009F6708"/>
    <w:rsid w:val="00A25457"/>
    <w:rsid w:val="00A3056F"/>
    <w:rsid w:val="00A5340C"/>
    <w:rsid w:val="00A61132"/>
    <w:rsid w:val="00AB0F96"/>
    <w:rsid w:val="00B03507"/>
    <w:rsid w:val="00B27DB0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34213"/>
    <w:rsid w:val="00D928B7"/>
    <w:rsid w:val="00DD174E"/>
    <w:rsid w:val="00DF335C"/>
    <w:rsid w:val="00E22F8D"/>
    <w:rsid w:val="00E60286"/>
    <w:rsid w:val="00E7422E"/>
    <w:rsid w:val="00EA4BA9"/>
    <w:rsid w:val="00EA55A8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A9914-23FD-4F28-879D-F8722C7D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2016-06-17T08:01:00Z</cp:lastPrinted>
  <dcterms:created xsi:type="dcterms:W3CDTF">2016-06-17T08:01:00Z</dcterms:created>
  <dcterms:modified xsi:type="dcterms:W3CDTF">2016-06-17T08:01:00Z</dcterms:modified>
</cp:coreProperties>
</file>